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Falls Sie noch nach Ausflugsideen für Ihren Aufenthalt suchen: Mit der vor.you Erlebniskarte können Sie über 50 Ausflugsziele in der Region Bodensee-Vorarlberg entdecken – von Bergbahnen über Museen bis hin zu weiteren Freizeitangeboten.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vor.you Erlebniskarte ist für 24, 48 oder 72 Stunden sowie für eine ganze Woche erhältlich. Vielleicht ist sie für Ihre Urlaubsplanung interessant: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