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single"/>
        </w:rPr>
        <w:t>Über 50 Ausflugsziele mit einer Karte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Mit der vor.you Erlebniskarte entdecken Sie die Vielfalt der Region Bodensee-Vorarlberg. Über 50 Ausflugsziele sind inkludiert – darunter Bergbahnen, Bäder, Museen und Kulturangebote. Zusätzlich profitieren Sie von Ermäßigungen bei ausgewählten Bonuspartner:innen.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Die vor.you Erlebniskarte ist für 24, 48 oder 72 Stunden sowie für eine ganze Woche erhältlich.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Weitere Informationen: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