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none"/>
        </w:rPr>
        <w:t>Sie möchten die Region Bodensee-Vorarlberg flexibel entdecken?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Die vor.you Erlebniskarte erhalten Sie auch direkt bei uns im [Betriebsname/Verkaufsstelle]. Sie bietet Zugang zu über 50 Ausflugszielen und ist für 24, 48 oder 72 Stunden sowie für eine ganze Woche erhältlich.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Gerne informieren wir Sie vor Ort über die vor.you Erlebniskarte.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Weitere Informationen finden Sie unter: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